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Haus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52894337" name="7c9f4c90-282d-11f1-ad9b-ed6a03895e7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3274622" name="7c9f4c90-282d-11f1-ad9b-ed6a03895e7b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51135827" name="84df92c0-282d-11f1-ad9b-ed6a03895e7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2142161" name="84df92c0-282d-11f1-ad9b-ed6a03895e7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Haus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Oelofen</w:t>
            </w:r>
          </w:p>
          <w:p>
            <w:pPr>
              <w:spacing w:before="0" w:after="0"/>
            </w:pPr>
            <w:r>
              <w:t>FZ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52997802" name="7c714cd0-282f-11f1-ad9b-ed6a03895e7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4661463" name="7c714cd0-282f-11f1-ad9b-ed6a03895e7b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02507882" name="83812950-282f-11f1-ad9b-ed6a03895e7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2401846" name="83812950-282f-11f1-ad9b-ed6a03895e7b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Stube</w:t>
            </w:r>
          </w:p>
          <w:p>
            <w:pPr>
              <w:spacing w:before="0" w:after="0"/>
            </w:pPr>
            <w:r>
              <w:t>Kachelofen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Kachelofen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40338420" name="85bcb2b0-2835-11f1-ad9b-ed6a03895e7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8040220" name="85bcb2b0-2835-11f1-ad9b-ed6a03895e7b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28838711" name="8ebd1490-2835-11f1-ad9b-ed6a03895e7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3713541" name="8ebd1490-2835-11f1-ad9b-ed6a03895e7b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Elektroofen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85728266" name="2072b750-2836-11f1-ad9b-ed6a03895e7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0236743" name="2072b750-2836-11f1-ad9b-ed6a03895e7b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91580807" name="283716c0-2836-11f1-ad9b-ed6a03895e7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06498" name="283716c0-2836-11f1-ad9b-ed6a03895e7b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Sicherungskasten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31591496" name="0ec6c2f0-2839-11f1-ad9b-ed6a03895e7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716811" name="0ec6c2f0-2839-11f1-ad9b-ed6a03895e7b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43164008" name="13fc8840-2839-11f1-ad9b-ed6a03895e7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435674" name="13fc8840-2839-11f1-ad9b-ed6a03895e7b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>Haus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KMF</w:t>
            </w:r>
          </w:p>
          <w:p>
            <w:pPr>
              <w:spacing w:before="0" w:after="0"/>
            </w:pPr>
            <w:r>
              <w:t>Unterdach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64631401" name="bc4b3b90-2839-11f1-b185-dbbdff90705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3189724" name="bc4b3b90-2839-11f1-b185-dbbdff907058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38049325" name="c54f9510-2839-11f1-b185-dbbdff90705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9427577" name="c54f9510-2839-11f1-b185-dbbdff907058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KMF: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817</w:t>
          </w:r>
        </w:p>
        <w:p>
          <w:pPr>
            <w:spacing w:before="0" w:after="0"/>
          </w:pPr>
          <w:r>
            <w:t>DN 817 Voia Pintga 12, 7084 Brienz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